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57149" w14:textId="6F64453F" w:rsidR="00876F18" w:rsidRPr="00AD4F24" w:rsidRDefault="00000000">
      <w:pPr>
        <w:pStyle w:val="Ttulo1"/>
        <w:rPr>
          <w:lang w:val="es-ES"/>
        </w:rPr>
      </w:pPr>
      <w:r w:rsidRPr="00AD4F24">
        <w:rPr>
          <w:lang w:val="es-ES"/>
        </w:rPr>
        <w:t xml:space="preserve">RÚBRICA DE </w:t>
      </w:r>
      <w:r w:rsidR="00AD4F24">
        <w:rPr>
          <w:lang w:val="es-ES"/>
        </w:rPr>
        <w:t xml:space="preserve">OBSERVACIÓN SISTEMÁTICA PARA </w:t>
      </w:r>
      <w:r w:rsidRPr="00AD4F24">
        <w:rPr>
          <w:lang w:val="es-ES"/>
        </w:rPr>
        <w:t>EDUCACIÓN INFANTIL (CA6.3, CA6.4, CA6.5)</w:t>
      </w:r>
      <w:r w:rsidR="00AD4F24">
        <w:rPr>
          <w:lang w:val="es-ES"/>
        </w:rPr>
        <w:t xml:space="preserve"> – ACTITUDES, EMOCIÓNS, GUSTOS</w:t>
      </w:r>
    </w:p>
    <w:p w14:paraId="73F7F900" w14:textId="4A7A0CA3" w:rsidR="00876F18" w:rsidRPr="00AD4F24" w:rsidRDefault="00000000">
      <w:pPr>
        <w:rPr>
          <w:lang w:val="es-ES"/>
        </w:rPr>
      </w:pPr>
      <w:r w:rsidRPr="00AD4F24">
        <w:rPr>
          <w:lang w:val="es-ES"/>
        </w:rPr>
        <w:t xml:space="preserve">Esta rúbrica serve para avaliar de forma continua a </w:t>
      </w:r>
      <w:proofErr w:type="spellStart"/>
      <w:r w:rsidRPr="00AD4F24">
        <w:rPr>
          <w:lang w:val="es-ES"/>
        </w:rPr>
        <w:t>actitude</w:t>
      </w:r>
      <w:proofErr w:type="spellEnd"/>
      <w:r w:rsidRPr="00AD4F24">
        <w:rPr>
          <w:lang w:val="es-ES"/>
        </w:rPr>
        <w:t xml:space="preserve"> do alumnado en relación </w:t>
      </w:r>
      <w:proofErr w:type="spellStart"/>
      <w:r w:rsidRPr="00AD4F24">
        <w:rPr>
          <w:lang w:val="es-ES"/>
        </w:rPr>
        <w:t>co</w:t>
      </w:r>
      <w:proofErr w:type="spellEnd"/>
      <w:r w:rsidRPr="00AD4F24">
        <w:rPr>
          <w:lang w:val="es-ES"/>
        </w:rPr>
        <w:t xml:space="preserve"> respecto, a expresión espontánea de </w:t>
      </w:r>
      <w:proofErr w:type="spellStart"/>
      <w:r w:rsidRPr="00AD4F24">
        <w:rPr>
          <w:lang w:val="es-ES"/>
        </w:rPr>
        <w:t>emocións</w:t>
      </w:r>
      <w:proofErr w:type="spellEnd"/>
      <w:r w:rsidRPr="00AD4F24">
        <w:rPr>
          <w:lang w:val="es-ES"/>
        </w:rPr>
        <w:t xml:space="preserve"> e ideas sobre a música e a manifestación de gustos </w:t>
      </w:r>
      <w:proofErr w:type="spellStart"/>
      <w:r w:rsidRPr="00AD4F24">
        <w:rPr>
          <w:lang w:val="es-ES"/>
        </w:rPr>
        <w:t>e</w:t>
      </w:r>
      <w:proofErr w:type="spellEnd"/>
      <w:r w:rsidRPr="00AD4F24">
        <w:rPr>
          <w:lang w:val="es-ES"/>
        </w:rPr>
        <w:t xml:space="preserve"> preferencias </w:t>
      </w:r>
      <w:proofErr w:type="spellStart"/>
      <w:r w:rsidRPr="00AD4F24">
        <w:rPr>
          <w:lang w:val="es-ES"/>
        </w:rPr>
        <w:t>musicais</w:t>
      </w:r>
      <w:proofErr w:type="spellEnd"/>
      <w:r w:rsidRPr="00AD4F24">
        <w:rPr>
          <w:lang w:val="es-ES"/>
        </w:rPr>
        <w:t xml:space="preserve">. Acompaña un </w:t>
      </w:r>
      <w:proofErr w:type="spellStart"/>
      <w:r w:rsidRPr="00AD4F24">
        <w:rPr>
          <w:lang w:val="es-ES"/>
        </w:rPr>
        <w:t>espazo</w:t>
      </w:r>
      <w:proofErr w:type="spellEnd"/>
      <w:r w:rsidRPr="00AD4F24">
        <w:rPr>
          <w:lang w:val="es-ES"/>
        </w:rPr>
        <w:t xml:space="preserve"> de diario anecdótico para </w:t>
      </w:r>
      <w:proofErr w:type="spellStart"/>
      <w:r w:rsidRPr="00AD4F24">
        <w:rPr>
          <w:lang w:val="es-ES"/>
        </w:rPr>
        <w:t>recoller</w:t>
      </w:r>
      <w:proofErr w:type="spellEnd"/>
      <w:r w:rsidRPr="00AD4F24">
        <w:rPr>
          <w:lang w:val="es-ES"/>
        </w:rPr>
        <w:t xml:space="preserve"> </w:t>
      </w:r>
      <w:proofErr w:type="spellStart"/>
      <w:r w:rsidRPr="00AD4F24">
        <w:rPr>
          <w:lang w:val="es-ES"/>
        </w:rPr>
        <w:t>observacións</w:t>
      </w:r>
      <w:proofErr w:type="spellEnd"/>
      <w:r w:rsidRPr="00AD4F24">
        <w:rPr>
          <w:lang w:val="es-ES"/>
        </w:rPr>
        <w:t xml:space="preserve"> específicas de cada </w:t>
      </w:r>
      <w:proofErr w:type="spellStart"/>
      <w:r w:rsidRPr="00AD4F24">
        <w:rPr>
          <w:lang w:val="es-ES"/>
        </w:rPr>
        <w:t>estudante</w:t>
      </w:r>
      <w:proofErr w:type="spellEnd"/>
      <w:r w:rsidRPr="00AD4F24">
        <w:rPr>
          <w:lang w:val="es-ES"/>
        </w:rPr>
        <w:t>.</w:t>
      </w:r>
      <w:r w:rsidRPr="00AD4F24">
        <w:rPr>
          <w:lang w:val="es-ES"/>
        </w:rPr>
        <w:br/>
      </w:r>
    </w:p>
    <w:p w14:paraId="0B185C08" w14:textId="77777777" w:rsidR="00876F18" w:rsidRPr="00AD4F24" w:rsidRDefault="00000000">
      <w:pPr>
        <w:rPr>
          <w:lang w:val="es-ES"/>
        </w:rPr>
      </w:pPr>
      <w:r w:rsidRPr="00AD4F24">
        <w:rPr>
          <w:lang w:val="es-ES"/>
        </w:rPr>
        <w:t xml:space="preserve">INSTRUMENTO DE AVALIACIÓN: Observación continua e </w:t>
      </w:r>
      <w:proofErr w:type="spellStart"/>
      <w:r w:rsidRPr="00AD4F24">
        <w:rPr>
          <w:lang w:val="es-ES"/>
        </w:rPr>
        <w:t>rexistro</w:t>
      </w:r>
      <w:proofErr w:type="spellEnd"/>
      <w:r w:rsidRPr="00AD4F24">
        <w:rPr>
          <w:lang w:val="es-ES"/>
        </w:rPr>
        <w:t xml:space="preserve"> anecdótico.</w:t>
      </w:r>
    </w:p>
    <w:p w14:paraId="408F4917" w14:textId="77777777" w:rsidR="00876F18" w:rsidRPr="00AD4F24" w:rsidRDefault="00000000">
      <w:pPr>
        <w:rPr>
          <w:lang w:val="es-ES"/>
        </w:rPr>
      </w:pPr>
      <w:r w:rsidRPr="00AD4F24">
        <w:rPr>
          <w:lang w:val="es-ES"/>
        </w:rPr>
        <w:t xml:space="preserve">MOMENTO DE RECOLLIDA: Durante todo o proceso, anotando </w:t>
      </w:r>
      <w:proofErr w:type="spellStart"/>
      <w:r w:rsidRPr="00AD4F24">
        <w:rPr>
          <w:lang w:val="es-ES"/>
        </w:rPr>
        <w:t>reaccións</w:t>
      </w:r>
      <w:proofErr w:type="spellEnd"/>
      <w:r w:rsidRPr="00AD4F24">
        <w:rPr>
          <w:lang w:val="es-ES"/>
        </w:rPr>
        <w:t xml:space="preserve"> espontáneas.</w:t>
      </w:r>
      <w:r w:rsidRPr="00AD4F24">
        <w:rPr>
          <w:lang w:val="es-ES"/>
        </w:rPr>
        <w:br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21"/>
        <w:gridCol w:w="1725"/>
        <w:gridCol w:w="1740"/>
        <w:gridCol w:w="1722"/>
        <w:gridCol w:w="1722"/>
      </w:tblGrid>
      <w:tr w:rsidR="00876F18" w14:paraId="33A1809C" w14:textId="77777777" w:rsidTr="00AD4F24">
        <w:tc>
          <w:tcPr>
            <w:tcW w:w="1728" w:type="dxa"/>
          </w:tcPr>
          <w:p w14:paraId="53F3DB4F" w14:textId="77777777" w:rsidR="00876F18" w:rsidRDefault="00000000">
            <w:proofErr w:type="spellStart"/>
            <w:r>
              <w:t>Criterio</w:t>
            </w:r>
            <w:proofErr w:type="spellEnd"/>
          </w:p>
        </w:tc>
        <w:tc>
          <w:tcPr>
            <w:tcW w:w="1728" w:type="dxa"/>
          </w:tcPr>
          <w:p w14:paraId="4D314B60" w14:textId="77777777" w:rsidR="00876F18" w:rsidRDefault="00000000">
            <w:r>
              <w:t>4 - Excelente 🌟</w:t>
            </w:r>
          </w:p>
        </w:tc>
        <w:tc>
          <w:tcPr>
            <w:tcW w:w="1740" w:type="dxa"/>
          </w:tcPr>
          <w:p w14:paraId="77258E5E" w14:textId="77777777" w:rsidR="00876F18" w:rsidRDefault="00000000">
            <w:r>
              <w:t>3 - Ben ✅</w:t>
            </w:r>
          </w:p>
        </w:tc>
        <w:tc>
          <w:tcPr>
            <w:tcW w:w="1728" w:type="dxa"/>
          </w:tcPr>
          <w:p w14:paraId="76D3ACF2" w14:textId="77777777" w:rsidR="00876F18" w:rsidRDefault="00000000">
            <w:r>
              <w:t>2 - Regular ⚠️</w:t>
            </w:r>
          </w:p>
        </w:tc>
        <w:tc>
          <w:tcPr>
            <w:tcW w:w="1728" w:type="dxa"/>
          </w:tcPr>
          <w:p w14:paraId="319EC969" w14:textId="77777777" w:rsidR="00876F18" w:rsidRDefault="00000000">
            <w:r>
              <w:t>1 - Precisa mellora ❌</w:t>
            </w:r>
          </w:p>
        </w:tc>
      </w:tr>
      <w:tr w:rsidR="00876F18" w14:paraId="1CEBB47D" w14:textId="77777777" w:rsidTr="00AD4F24">
        <w:tc>
          <w:tcPr>
            <w:tcW w:w="1728" w:type="dxa"/>
          </w:tcPr>
          <w:p w14:paraId="55CFB4BE" w14:textId="77777777" w:rsidR="00876F18" w:rsidRPr="00AD4F24" w:rsidRDefault="00000000">
            <w:pPr>
              <w:rPr>
                <w:lang w:val="es-ES"/>
              </w:rPr>
            </w:pPr>
            <w:r w:rsidRPr="00AD4F24">
              <w:rPr>
                <w:lang w:val="es-ES"/>
              </w:rPr>
              <w:t>1</w:t>
            </w:r>
            <w:r>
              <w:t>️</w:t>
            </w:r>
            <w:r w:rsidRPr="00AD4F24">
              <w:rPr>
                <w:lang w:val="es-ES"/>
              </w:rPr>
              <w:t xml:space="preserve">⃣ CA6.3. </w:t>
            </w:r>
            <w:proofErr w:type="spellStart"/>
            <w:r w:rsidRPr="00AD4F24">
              <w:rPr>
                <w:lang w:val="es-ES"/>
              </w:rPr>
              <w:t>Actitude</w:t>
            </w:r>
            <w:proofErr w:type="spellEnd"/>
            <w:r w:rsidRPr="00AD4F24">
              <w:rPr>
                <w:lang w:val="es-ES"/>
              </w:rPr>
              <w:t xml:space="preserve"> de respecto </w:t>
            </w:r>
            <w:proofErr w:type="spellStart"/>
            <w:r w:rsidRPr="00AD4F24">
              <w:rPr>
                <w:lang w:val="es-ES"/>
              </w:rPr>
              <w:t>na</w:t>
            </w:r>
            <w:proofErr w:type="spellEnd"/>
            <w:r w:rsidRPr="00AD4F24">
              <w:rPr>
                <w:lang w:val="es-ES"/>
              </w:rPr>
              <w:t xml:space="preserve"> aula </w:t>
            </w:r>
            <w:proofErr w:type="gramStart"/>
            <w:r w:rsidRPr="00AD4F24">
              <w:rPr>
                <w:lang w:val="es-ES"/>
              </w:rPr>
              <w:t>e</w:t>
            </w:r>
            <w:proofErr w:type="gramEnd"/>
            <w:r w:rsidRPr="00AD4F24">
              <w:rPr>
                <w:lang w:val="es-ES"/>
              </w:rPr>
              <w:t xml:space="preserve"> participación no </w:t>
            </w:r>
            <w:proofErr w:type="spellStart"/>
            <w:r w:rsidRPr="00AD4F24">
              <w:rPr>
                <w:lang w:val="es-ES"/>
              </w:rPr>
              <w:t>traballo</w:t>
            </w:r>
            <w:proofErr w:type="spellEnd"/>
          </w:p>
        </w:tc>
        <w:tc>
          <w:tcPr>
            <w:tcW w:w="1728" w:type="dxa"/>
          </w:tcPr>
          <w:p w14:paraId="1C55AF39" w14:textId="77777777" w:rsidR="00876F18" w:rsidRDefault="00000000">
            <w:proofErr w:type="spellStart"/>
            <w:r w:rsidRPr="00AD4F24">
              <w:rPr>
                <w:lang w:val="es-ES"/>
              </w:rPr>
              <w:t>Sempre</w:t>
            </w:r>
            <w:proofErr w:type="spellEnd"/>
            <w:r w:rsidRPr="00AD4F24">
              <w:rPr>
                <w:lang w:val="es-ES"/>
              </w:rPr>
              <w:t xml:space="preserve"> respecta os tempos de </w:t>
            </w:r>
            <w:proofErr w:type="spellStart"/>
            <w:r w:rsidRPr="00AD4F24">
              <w:rPr>
                <w:lang w:val="es-ES"/>
              </w:rPr>
              <w:t>escoita</w:t>
            </w:r>
            <w:proofErr w:type="spellEnd"/>
            <w:r w:rsidRPr="00AD4F24">
              <w:rPr>
                <w:lang w:val="es-ES"/>
              </w:rPr>
              <w:t xml:space="preserve"> e interpretación, non interrompe </w:t>
            </w:r>
            <w:proofErr w:type="gramStart"/>
            <w:r w:rsidRPr="00AD4F24">
              <w:rPr>
                <w:lang w:val="es-ES"/>
              </w:rPr>
              <w:t>e</w:t>
            </w:r>
            <w:proofErr w:type="gramEnd"/>
            <w:r w:rsidRPr="00AD4F24">
              <w:rPr>
                <w:lang w:val="es-ES"/>
              </w:rPr>
              <w:t xml:space="preserve"> valora o </w:t>
            </w:r>
            <w:proofErr w:type="spellStart"/>
            <w:r w:rsidRPr="00AD4F24">
              <w:rPr>
                <w:lang w:val="es-ES"/>
              </w:rPr>
              <w:t>traballo</w:t>
            </w:r>
            <w:proofErr w:type="spellEnd"/>
            <w:r w:rsidRPr="00AD4F24">
              <w:rPr>
                <w:lang w:val="es-ES"/>
              </w:rPr>
              <w:t xml:space="preserve"> dos </w:t>
            </w:r>
            <w:proofErr w:type="spellStart"/>
            <w:r w:rsidRPr="00AD4F24">
              <w:rPr>
                <w:lang w:val="es-ES"/>
              </w:rPr>
              <w:t>demais</w:t>
            </w:r>
            <w:proofErr w:type="spellEnd"/>
            <w:r w:rsidRPr="00AD4F24">
              <w:rPr>
                <w:lang w:val="es-ES"/>
              </w:rPr>
              <w:t xml:space="preserve"> con respecto. </w:t>
            </w:r>
            <w:proofErr w:type="spellStart"/>
            <w:r>
              <w:t>Participa</w:t>
            </w:r>
            <w:proofErr w:type="spellEnd"/>
            <w:r>
              <w:t xml:space="preserve"> </w:t>
            </w:r>
            <w:proofErr w:type="spellStart"/>
            <w:r>
              <w:t>activamente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todas</w:t>
            </w:r>
            <w:proofErr w:type="spellEnd"/>
            <w:r>
              <w:t xml:space="preserve"> as actividades.</w:t>
            </w:r>
          </w:p>
        </w:tc>
        <w:tc>
          <w:tcPr>
            <w:tcW w:w="1740" w:type="dxa"/>
          </w:tcPr>
          <w:p w14:paraId="1E2FDB27" w14:textId="77777777" w:rsidR="00876F18" w:rsidRDefault="00000000">
            <w:r w:rsidRPr="00AD4F24">
              <w:rPr>
                <w:lang w:val="es-ES"/>
              </w:rPr>
              <w:t xml:space="preserve">Respecta a </w:t>
            </w:r>
            <w:proofErr w:type="spellStart"/>
            <w:r w:rsidRPr="00AD4F24">
              <w:rPr>
                <w:lang w:val="es-ES"/>
              </w:rPr>
              <w:t>maior</w:t>
            </w:r>
            <w:proofErr w:type="spellEnd"/>
            <w:r w:rsidRPr="00AD4F24">
              <w:rPr>
                <w:lang w:val="es-ES"/>
              </w:rPr>
              <w:t xml:space="preserve"> parte do tempo, pero pode distraerse </w:t>
            </w:r>
            <w:proofErr w:type="spellStart"/>
            <w:r w:rsidRPr="00AD4F24">
              <w:rPr>
                <w:lang w:val="es-ES"/>
              </w:rPr>
              <w:t>ou</w:t>
            </w:r>
            <w:proofErr w:type="spellEnd"/>
            <w:r w:rsidRPr="00AD4F24">
              <w:rPr>
                <w:lang w:val="es-ES"/>
              </w:rPr>
              <w:t xml:space="preserve"> interromper ocasionalmente. </w:t>
            </w:r>
            <w:proofErr w:type="spellStart"/>
            <w:r>
              <w:t>Participa</w:t>
            </w:r>
            <w:proofErr w:type="spellEnd"/>
            <w:r>
              <w:t xml:space="preserve"> con </w:t>
            </w:r>
            <w:proofErr w:type="spellStart"/>
            <w:r>
              <w:t>certa</w:t>
            </w:r>
            <w:proofErr w:type="spellEnd"/>
            <w:r>
              <w:t xml:space="preserve"> </w:t>
            </w:r>
            <w:proofErr w:type="spellStart"/>
            <w:r>
              <w:t>irregularidade</w:t>
            </w:r>
            <w:proofErr w:type="spellEnd"/>
            <w:r>
              <w:t>.</w:t>
            </w:r>
          </w:p>
        </w:tc>
        <w:tc>
          <w:tcPr>
            <w:tcW w:w="1728" w:type="dxa"/>
          </w:tcPr>
          <w:p w14:paraId="2CF7188C" w14:textId="77777777" w:rsidR="00876F18" w:rsidRDefault="00000000">
            <w:r w:rsidRPr="00AD4F24">
              <w:rPr>
                <w:lang w:val="es-ES"/>
              </w:rPr>
              <w:t xml:space="preserve">Ten dificultades para respectar os tempos </w:t>
            </w:r>
            <w:proofErr w:type="gramStart"/>
            <w:r w:rsidRPr="00AD4F24">
              <w:rPr>
                <w:lang w:val="es-ES"/>
              </w:rPr>
              <w:t>e</w:t>
            </w:r>
            <w:proofErr w:type="gramEnd"/>
            <w:r w:rsidRPr="00AD4F24">
              <w:rPr>
                <w:lang w:val="es-ES"/>
              </w:rPr>
              <w:t xml:space="preserve"> precisa recordatorios constantes. </w:t>
            </w:r>
            <w:proofErr w:type="spellStart"/>
            <w:r>
              <w:t>Traballa</w:t>
            </w:r>
            <w:proofErr w:type="spellEnd"/>
            <w:r>
              <w:t xml:space="preserve"> </w:t>
            </w:r>
            <w:proofErr w:type="spellStart"/>
            <w:r>
              <w:t>pouco</w:t>
            </w:r>
            <w:proofErr w:type="spellEnd"/>
            <w:r>
              <w:t xml:space="preserve"> </w:t>
            </w:r>
            <w:proofErr w:type="spellStart"/>
            <w:r>
              <w:t>ou</w:t>
            </w:r>
            <w:proofErr w:type="spellEnd"/>
            <w:r>
              <w:t xml:space="preserve"> </w:t>
            </w:r>
            <w:proofErr w:type="spellStart"/>
            <w:r>
              <w:t>só</w:t>
            </w:r>
            <w:proofErr w:type="spellEnd"/>
            <w:r>
              <w:t xml:space="preserve"> se lle insiste.</w:t>
            </w:r>
          </w:p>
        </w:tc>
        <w:tc>
          <w:tcPr>
            <w:tcW w:w="1728" w:type="dxa"/>
          </w:tcPr>
          <w:p w14:paraId="1E75813D" w14:textId="77777777" w:rsidR="00876F18" w:rsidRDefault="00000000">
            <w:r w:rsidRPr="00AD4F24">
              <w:rPr>
                <w:lang w:val="es-ES"/>
              </w:rPr>
              <w:t xml:space="preserve">Non respecta </w:t>
            </w:r>
            <w:proofErr w:type="spellStart"/>
            <w:r w:rsidRPr="00AD4F24">
              <w:rPr>
                <w:lang w:val="es-ES"/>
              </w:rPr>
              <w:t>aos</w:t>
            </w:r>
            <w:proofErr w:type="spellEnd"/>
            <w:r w:rsidRPr="00AD4F24">
              <w:rPr>
                <w:lang w:val="es-ES"/>
              </w:rPr>
              <w:t xml:space="preserve"> </w:t>
            </w:r>
            <w:proofErr w:type="spellStart"/>
            <w:r w:rsidRPr="00AD4F24">
              <w:rPr>
                <w:lang w:val="es-ES"/>
              </w:rPr>
              <w:t>compañeiros</w:t>
            </w:r>
            <w:proofErr w:type="spellEnd"/>
            <w:r w:rsidRPr="00AD4F24">
              <w:rPr>
                <w:lang w:val="es-ES"/>
              </w:rPr>
              <w:t xml:space="preserve">, interrompe con frecuencia </w:t>
            </w:r>
            <w:proofErr w:type="spellStart"/>
            <w:r w:rsidRPr="00AD4F24">
              <w:rPr>
                <w:lang w:val="es-ES"/>
              </w:rPr>
              <w:t>ou</w:t>
            </w:r>
            <w:proofErr w:type="spellEnd"/>
            <w:r w:rsidRPr="00AD4F24">
              <w:rPr>
                <w:lang w:val="es-ES"/>
              </w:rPr>
              <w:t xml:space="preserve"> non presta atención. </w:t>
            </w:r>
            <w:proofErr w:type="spellStart"/>
            <w:r>
              <w:t>Mostra</w:t>
            </w:r>
            <w:proofErr w:type="spellEnd"/>
            <w:r>
              <w:t xml:space="preserve"> </w:t>
            </w:r>
            <w:proofErr w:type="spellStart"/>
            <w:r>
              <w:t>desinterese</w:t>
            </w:r>
            <w:proofErr w:type="spellEnd"/>
            <w:r>
              <w:t xml:space="preserve"> e non participa nas actividades.</w:t>
            </w:r>
          </w:p>
        </w:tc>
      </w:tr>
      <w:tr w:rsidR="00AD4F24" w14:paraId="48219BDB" w14:textId="77777777" w:rsidTr="00AD4F24">
        <w:trPr>
          <w:trHeight w:val="4334"/>
        </w:trPr>
        <w:tc>
          <w:tcPr>
            <w:tcW w:w="1728" w:type="dxa"/>
          </w:tcPr>
          <w:p w14:paraId="1977E326" w14:textId="77777777" w:rsidR="00AD4F24" w:rsidRDefault="00AD4F24">
            <w:r>
              <w:t xml:space="preserve">📝 </w:t>
            </w:r>
            <w:proofErr w:type="spellStart"/>
            <w:r>
              <w:t>Diario</w:t>
            </w:r>
            <w:proofErr w:type="spellEnd"/>
            <w:r>
              <w:t xml:space="preserve"> </w:t>
            </w:r>
            <w:proofErr w:type="spellStart"/>
            <w:r>
              <w:t>anecdótico</w:t>
            </w:r>
            <w:proofErr w:type="spellEnd"/>
            <w:r>
              <w:t>:</w:t>
            </w:r>
          </w:p>
        </w:tc>
        <w:tc>
          <w:tcPr>
            <w:tcW w:w="6924" w:type="dxa"/>
            <w:gridSpan w:val="4"/>
          </w:tcPr>
          <w:p w14:paraId="55375E18" w14:textId="77777777" w:rsidR="00AD4F24" w:rsidRDefault="00AD4F24"/>
        </w:tc>
      </w:tr>
      <w:tr w:rsidR="00876F18" w:rsidRPr="00AD4F24" w14:paraId="60EB308B" w14:textId="77777777" w:rsidTr="00AD4F24">
        <w:tc>
          <w:tcPr>
            <w:tcW w:w="1728" w:type="dxa"/>
          </w:tcPr>
          <w:p w14:paraId="4C64F1EE" w14:textId="77777777" w:rsidR="00876F18" w:rsidRPr="00AD4F24" w:rsidRDefault="00000000">
            <w:pPr>
              <w:rPr>
                <w:lang w:val="es-ES"/>
              </w:rPr>
            </w:pPr>
            <w:r w:rsidRPr="00AD4F24">
              <w:rPr>
                <w:lang w:val="es-ES"/>
              </w:rPr>
              <w:lastRenderedPageBreak/>
              <w:t>2</w:t>
            </w:r>
            <w:r>
              <w:t>️</w:t>
            </w:r>
            <w:r w:rsidRPr="00AD4F24">
              <w:rPr>
                <w:lang w:val="es-ES"/>
              </w:rPr>
              <w:t xml:space="preserve">⃣ CA6.4. Expresión espontánea de </w:t>
            </w:r>
            <w:proofErr w:type="spellStart"/>
            <w:r w:rsidRPr="00AD4F24">
              <w:rPr>
                <w:lang w:val="es-ES"/>
              </w:rPr>
              <w:t>emocións</w:t>
            </w:r>
            <w:proofErr w:type="spellEnd"/>
            <w:r w:rsidRPr="00AD4F24">
              <w:rPr>
                <w:lang w:val="es-ES"/>
              </w:rPr>
              <w:t xml:space="preserve"> e ideas sobre a música</w:t>
            </w:r>
          </w:p>
        </w:tc>
        <w:tc>
          <w:tcPr>
            <w:tcW w:w="1728" w:type="dxa"/>
          </w:tcPr>
          <w:p w14:paraId="57A21B57" w14:textId="77777777" w:rsidR="00876F18" w:rsidRPr="00AD4F24" w:rsidRDefault="00000000">
            <w:pPr>
              <w:rPr>
                <w:lang w:val="es-ES"/>
              </w:rPr>
            </w:pPr>
            <w:r w:rsidRPr="00AD4F24">
              <w:rPr>
                <w:lang w:val="es-ES"/>
              </w:rPr>
              <w:t xml:space="preserve">Expresa </w:t>
            </w:r>
            <w:proofErr w:type="spellStart"/>
            <w:r w:rsidRPr="00AD4F24">
              <w:rPr>
                <w:lang w:val="es-ES"/>
              </w:rPr>
              <w:t>emocións</w:t>
            </w:r>
            <w:proofErr w:type="spellEnd"/>
            <w:r w:rsidRPr="00AD4F24">
              <w:rPr>
                <w:lang w:val="es-ES"/>
              </w:rPr>
              <w:t xml:space="preserve"> e ideas de forma espontánea </w:t>
            </w:r>
            <w:proofErr w:type="gramStart"/>
            <w:r w:rsidRPr="00AD4F24">
              <w:rPr>
                <w:lang w:val="es-ES"/>
              </w:rPr>
              <w:t>e</w:t>
            </w:r>
            <w:proofErr w:type="gramEnd"/>
            <w:r w:rsidRPr="00AD4F24">
              <w:rPr>
                <w:lang w:val="es-ES"/>
              </w:rPr>
              <w:t xml:space="preserve"> variada, relacionando música con </w:t>
            </w:r>
            <w:proofErr w:type="spellStart"/>
            <w:r w:rsidRPr="00AD4F24">
              <w:rPr>
                <w:lang w:val="es-ES"/>
              </w:rPr>
              <w:t>sentimentos</w:t>
            </w:r>
            <w:proofErr w:type="spellEnd"/>
            <w:r w:rsidRPr="00AD4F24">
              <w:rPr>
                <w:lang w:val="es-ES"/>
              </w:rPr>
              <w:t xml:space="preserve"> </w:t>
            </w:r>
            <w:proofErr w:type="spellStart"/>
            <w:r w:rsidRPr="00AD4F24">
              <w:rPr>
                <w:lang w:val="es-ES"/>
              </w:rPr>
              <w:t>ou</w:t>
            </w:r>
            <w:proofErr w:type="spellEnd"/>
            <w:r w:rsidRPr="00AD4F24">
              <w:rPr>
                <w:lang w:val="es-ES"/>
              </w:rPr>
              <w:t xml:space="preserve"> </w:t>
            </w:r>
            <w:proofErr w:type="spellStart"/>
            <w:r w:rsidRPr="00AD4F24">
              <w:rPr>
                <w:lang w:val="es-ES"/>
              </w:rPr>
              <w:t>situacións</w:t>
            </w:r>
            <w:proofErr w:type="spellEnd"/>
            <w:r w:rsidRPr="00AD4F24">
              <w:rPr>
                <w:lang w:val="es-ES"/>
              </w:rPr>
              <w:t>.</w:t>
            </w:r>
          </w:p>
        </w:tc>
        <w:tc>
          <w:tcPr>
            <w:tcW w:w="1740" w:type="dxa"/>
          </w:tcPr>
          <w:p w14:paraId="00FFB752" w14:textId="77777777" w:rsidR="00876F18" w:rsidRPr="00AD4F24" w:rsidRDefault="00000000">
            <w:pPr>
              <w:rPr>
                <w:lang w:val="es-ES"/>
              </w:rPr>
            </w:pPr>
            <w:r w:rsidRPr="00AD4F24">
              <w:rPr>
                <w:lang w:val="es-ES"/>
              </w:rPr>
              <w:t xml:space="preserve">Expresa </w:t>
            </w:r>
            <w:proofErr w:type="spellStart"/>
            <w:r w:rsidRPr="00AD4F24">
              <w:rPr>
                <w:lang w:val="es-ES"/>
              </w:rPr>
              <w:t>emocións</w:t>
            </w:r>
            <w:proofErr w:type="spellEnd"/>
            <w:r w:rsidRPr="00AD4F24">
              <w:rPr>
                <w:lang w:val="es-ES"/>
              </w:rPr>
              <w:t xml:space="preserve"> e ideas, pero de forma </w:t>
            </w:r>
            <w:proofErr w:type="spellStart"/>
            <w:r w:rsidRPr="00AD4F24">
              <w:rPr>
                <w:lang w:val="es-ES"/>
              </w:rPr>
              <w:t>máis</w:t>
            </w:r>
            <w:proofErr w:type="spellEnd"/>
            <w:r w:rsidRPr="00AD4F24">
              <w:rPr>
                <w:lang w:val="es-ES"/>
              </w:rPr>
              <w:t xml:space="preserve"> puntual </w:t>
            </w:r>
            <w:proofErr w:type="gramStart"/>
            <w:r w:rsidRPr="00AD4F24">
              <w:rPr>
                <w:lang w:val="es-ES"/>
              </w:rPr>
              <w:t>e</w:t>
            </w:r>
            <w:proofErr w:type="gramEnd"/>
            <w:r w:rsidRPr="00AD4F24">
              <w:rPr>
                <w:lang w:val="es-ES"/>
              </w:rPr>
              <w:t xml:space="preserve"> con menos </w:t>
            </w:r>
            <w:proofErr w:type="spellStart"/>
            <w:r w:rsidRPr="00AD4F24">
              <w:rPr>
                <w:lang w:val="es-ES"/>
              </w:rPr>
              <w:t>variedade</w:t>
            </w:r>
            <w:proofErr w:type="spellEnd"/>
            <w:r w:rsidRPr="00AD4F24">
              <w:rPr>
                <w:lang w:val="es-ES"/>
              </w:rPr>
              <w:t>.</w:t>
            </w:r>
          </w:p>
        </w:tc>
        <w:tc>
          <w:tcPr>
            <w:tcW w:w="1728" w:type="dxa"/>
          </w:tcPr>
          <w:p w14:paraId="6D2868AD" w14:textId="77777777" w:rsidR="00876F18" w:rsidRPr="00AD4F24" w:rsidRDefault="00000000">
            <w:pPr>
              <w:rPr>
                <w:lang w:val="es-ES"/>
              </w:rPr>
            </w:pPr>
            <w:proofErr w:type="spellStart"/>
            <w:r w:rsidRPr="00AD4F24">
              <w:rPr>
                <w:lang w:val="es-ES"/>
              </w:rPr>
              <w:t>Só</w:t>
            </w:r>
            <w:proofErr w:type="spellEnd"/>
            <w:r w:rsidRPr="00AD4F24">
              <w:rPr>
                <w:lang w:val="es-ES"/>
              </w:rPr>
              <w:t xml:space="preserve"> expresa </w:t>
            </w:r>
            <w:proofErr w:type="spellStart"/>
            <w:r w:rsidRPr="00AD4F24">
              <w:rPr>
                <w:lang w:val="es-ES"/>
              </w:rPr>
              <w:t>emocións</w:t>
            </w:r>
            <w:proofErr w:type="spellEnd"/>
            <w:r w:rsidRPr="00AD4F24">
              <w:rPr>
                <w:lang w:val="es-ES"/>
              </w:rPr>
              <w:t xml:space="preserve"> </w:t>
            </w:r>
            <w:proofErr w:type="spellStart"/>
            <w:r w:rsidRPr="00AD4F24">
              <w:rPr>
                <w:lang w:val="es-ES"/>
              </w:rPr>
              <w:t>ou</w:t>
            </w:r>
            <w:proofErr w:type="spellEnd"/>
            <w:r w:rsidRPr="00AD4F24">
              <w:rPr>
                <w:lang w:val="es-ES"/>
              </w:rPr>
              <w:t xml:space="preserve"> ideas se </w:t>
            </w:r>
            <w:proofErr w:type="spellStart"/>
            <w:r w:rsidRPr="00AD4F24">
              <w:rPr>
                <w:lang w:val="es-ES"/>
              </w:rPr>
              <w:t>se</w:t>
            </w:r>
            <w:proofErr w:type="spellEnd"/>
            <w:r w:rsidRPr="00AD4F24">
              <w:rPr>
                <w:lang w:val="es-ES"/>
              </w:rPr>
              <w:t xml:space="preserve"> </w:t>
            </w:r>
            <w:proofErr w:type="spellStart"/>
            <w:r w:rsidRPr="00AD4F24">
              <w:rPr>
                <w:lang w:val="es-ES"/>
              </w:rPr>
              <w:t>lle</w:t>
            </w:r>
            <w:proofErr w:type="spellEnd"/>
            <w:r w:rsidRPr="00AD4F24">
              <w:rPr>
                <w:lang w:val="es-ES"/>
              </w:rPr>
              <w:t xml:space="preserve"> pregunta directamente.</w:t>
            </w:r>
          </w:p>
        </w:tc>
        <w:tc>
          <w:tcPr>
            <w:tcW w:w="1728" w:type="dxa"/>
          </w:tcPr>
          <w:p w14:paraId="4244B547" w14:textId="77777777" w:rsidR="00876F18" w:rsidRPr="00AD4F24" w:rsidRDefault="00000000">
            <w:pPr>
              <w:rPr>
                <w:lang w:val="es-ES"/>
              </w:rPr>
            </w:pPr>
            <w:r w:rsidRPr="00AD4F24">
              <w:rPr>
                <w:lang w:val="es-ES"/>
              </w:rPr>
              <w:t xml:space="preserve">Non establece </w:t>
            </w:r>
            <w:proofErr w:type="spellStart"/>
            <w:r w:rsidRPr="00AD4F24">
              <w:rPr>
                <w:lang w:val="es-ES"/>
              </w:rPr>
              <w:t>ningunha</w:t>
            </w:r>
            <w:proofErr w:type="spellEnd"/>
            <w:r w:rsidRPr="00AD4F24">
              <w:rPr>
                <w:lang w:val="es-ES"/>
              </w:rPr>
              <w:t xml:space="preserve"> relación entre a música e </w:t>
            </w:r>
            <w:proofErr w:type="spellStart"/>
            <w:r w:rsidRPr="00AD4F24">
              <w:rPr>
                <w:lang w:val="es-ES"/>
              </w:rPr>
              <w:t>emocións</w:t>
            </w:r>
            <w:proofErr w:type="spellEnd"/>
            <w:r w:rsidRPr="00AD4F24">
              <w:rPr>
                <w:lang w:val="es-ES"/>
              </w:rPr>
              <w:t xml:space="preserve"> </w:t>
            </w:r>
            <w:proofErr w:type="spellStart"/>
            <w:r w:rsidRPr="00AD4F24">
              <w:rPr>
                <w:lang w:val="es-ES"/>
              </w:rPr>
              <w:t>ou</w:t>
            </w:r>
            <w:proofErr w:type="spellEnd"/>
            <w:r w:rsidRPr="00AD4F24">
              <w:rPr>
                <w:lang w:val="es-ES"/>
              </w:rPr>
              <w:t xml:space="preserve"> ideas.</w:t>
            </w:r>
          </w:p>
        </w:tc>
      </w:tr>
      <w:tr w:rsidR="00AD4F24" w14:paraId="049CA908" w14:textId="77777777" w:rsidTr="00AD4F24">
        <w:trPr>
          <w:trHeight w:val="3609"/>
        </w:trPr>
        <w:tc>
          <w:tcPr>
            <w:tcW w:w="1728" w:type="dxa"/>
          </w:tcPr>
          <w:p w14:paraId="39B236D6" w14:textId="77777777" w:rsidR="00AD4F24" w:rsidRDefault="00AD4F24">
            <w:r>
              <w:t xml:space="preserve">📝 </w:t>
            </w:r>
            <w:proofErr w:type="spellStart"/>
            <w:r>
              <w:t>Diario</w:t>
            </w:r>
            <w:proofErr w:type="spellEnd"/>
            <w:r>
              <w:t xml:space="preserve"> </w:t>
            </w:r>
            <w:proofErr w:type="spellStart"/>
            <w:r>
              <w:t>anecdótico</w:t>
            </w:r>
            <w:proofErr w:type="spellEnd"/>
            <w:r>
              <w:t>:</w:t>
            </w:r>
          </w:p>
        </w:tc>
        <w:tc>
          <w:tcPr>
            <w:tcW w:w="6924" w:type="dxa"/>
            <w:gridSpan w:val="4"/>
          </w:tcPr>
          <w:p w14:paraId="6226C692" w14:textId="77777777" w:rsidR="00AD4F24" w:rsidRDefault="00AD4F24"/>
        </w:tc>
      </w:tr>
      <w:tr w:rsidR="00876F18" w:rsidRPr="00AD4F24" w14:paraId="6764D686" w14:textId="77777777" w:rsidTr="00AD4F24">
        <w:tc>
          <w:tcPr>
            <w:tcW w:w="1728" w:type="dxa"/>
          </w:tcPr>
          <w:p w14:paraId="090D5128" w14:textId="77777777" w:rsidR="00876F18" w:rsidRPr="00AD4F24" w:rsidRDefault="00000000">
            <w:pPr>
              <w:rPr>
                <w:lang w:val="es-ES"/>
              </w:rPr>
            </w:pPr>
            <w:r w:rsidRPr="00AD4F24">
              <w:rPr>
                <w:lang w:val="es-ES"/>
              </w:rPr>
              <w:t>3</w:t>
            </w:r>
            <w:r>
              <w:t>️</w:t>
            </w:r>
            <w:r w:rsidRPr="00AD4F24">
              <w:rPr>
                <w:lang w:val="es-ES"/>
              </w:rPr>
              <w:t xml:space="preserve">⃣ CA6.5. Expresión de gustos </w:t>
            </w:r>
            <w:proofErr w:type="spellStart"/>
            <w:proofErr w:type="gramStart"/>
            <w:r w:rsidRPr="00AD4F24">
              <w:rPr>
                <w:lang w:val="es-ES"/>
              </w:rPr>
              <w:t>e</w:t>
            </w:r>
            <w:proofErr w:type="spellEnd"/>
            <w:proofErr w:type="gramEnd"/>
            <w:r w:rsidRPr="00AD4F24">
              <w:rPr>
                <w:lang w:val="es-ES"/>
              </w:rPr>
              <w:t xml:space="preserve"> preferencias </w:t>
            </w:r>
            <w:proofErr w:type="spellStart"/>
            <w:r w:rsidRPr="00AD4F24">
              <w:rPr>
                <w:lang w:val="es-ES"/>
              </w:rPr>
              <w:t>musicais</w:t>
            </w:r>
            <w:proofErr w:type="spellEnd"/>
          </w:p>
        </w:tc>
        <w:tc>
          <w:tcPr>
            <w:tcW w:w="1728" w:type="dxa"/>
          </w:tcPr>
          <w:p w14:paraId="5EEF1650" w14:textId="77777777" w:rsidR="00876F18" w:rsidRDefault="00000000">
            <w:r w:rsidRPr="00AD4F24">
              <w:rPr>
                <w:lang w:val="es-ES"/>
              </w:rPr>
              <w:t xml:space="preserve">Expresa </w:t>
            </w:r>
            <w:proofErr w:type="spellStart"/>
            <w:r w:rsidRPr="00AD4F24">
              <w:rPr>
                <w:lang w:val="es-ES"/>
              </w:rPr>
              <w:t>opinións</w:t>
            </w:r>
            <w:proofErr w:type="spellEnd"/>
            <w:r w:rsidRPr="00AD4F24">
              <w:rPr>
                <w:lang w:val="es-ES"/>
              </w:rPr>
              <w:t xml:space="preserve"> sobre </w:t>
            </w:r>
            <w:proofErr w:type="spellStart"/>
            <w:r w:rsidRPr="00AD4F24">
              <w:rPr>
                <w:lang w:val="es-ES"/>
              </w:rPr>
              <w:t>as</w:t>
            </w:r>
            <w:proofErr w:type="spellEnd"/>
            <w:r w:rsidRPr="00AD4F24">
              <w:rPr>
                <w:lang w:val="es-ES"/>
              </w:rPr>
              <w:t xml:space="preserve"> músicas </w:t>
            </w:r>
            <w:proofErr w:type="spellStart"/>
            <w:r w:rsidRPr="00AD4F24">
              <w:rPr>
                <w:lang w:val="es-ES"/>
              </w:rPr>
              <w:t>traballadas</w:t>
            </w:r>
            <w:proofErr w:type="spellEnd"/>
            <w:r w:rsidRPr="00AD4F24">
              <w:rPr>
                <w:lang w:val="es-ES"/>
              </w:rPr>
              <w:t xml:space="preserve">, indica preferencias </w:t>
            </w:r>
            <w:proofErr w:type="gramStart"/>
            <w:r w:rsidRPr="00AD4F24">
              <w:rPr>
                <w:lang w:val="es-ES"/>
              </w:rPr>
              <w:t>e</w:t>
            </w:r>
            <w:proofErr w:type="gramEnd"/>
            <w:r w:rsidRPr="00AD4F24">
              <w:rPr>
                <w:lang w:val="es-ES"/>
              </w:rPr>
              <w:t xml:space="preserve"> explica os </w:t>
            </w:r>
            <w:proofErr w:type="spellStart"/>
            <w:r w:rsidRPr="00AD4F24">
              <w:rPr>
                <w:lang w:val="es-ES"/>
              </w:rPr>
              <w:t>seus</w:t>
            </w:r>
            <w:proofErr w:type="spellEnd"/>
            <w:r w:rsidRPr="00AD4F24">
              <w:rPr>
                <w:lang w:val="es-ES"/>
              </w:rPr>
              <w:t xml:space="preserve"> motivos. </w:t>
            </w:r>
            <w:proofErr w:type="spellStart"/>
            <w:r>
              <w:t>Mostra</w:t>
            </w:r>
            <w:proofErr w:type="spellEnd"/>
            <w:r>
              <w:t xml:space="preserve"> </w:t>
            </w:r>
            <w:proofErr w:type="spellStart"/>
            <w:r>
              <w:t>interese</w:t>
            </w:r>
            <w:proofErr w:type="spellEnd"/>
            <w:r>
              <w:t xml:space="preserve"> e </w:t>
            </w:r>
            <w:proofErr w:type="spellStart"/>
            <w:r>
              <w:t>implicación</w:t>
            </w:r>
            <w:proofErr w:type="spellEnd"/>
            <w:r>
              <w:t xml:space="preserve"> nas actividades musicais.</w:t>
            </w:r>
          </w:p>
        </w:tc>
        <w:tc>
          <w:tcPr>
            <w:tcW w:w="1740" w:type="dxa"/>
          </w:tcPr>
          <w:p w14:paraId="1537F067" w14:textId="77777777" w:rsidR="00876F18" w:rsidRDefault="00000000">
            <w:r w:rsidRPr="00AD4F24">
              <w:rPr>
                <w:lang w:val="es-ES"/>
              </w:rPr>
              <w:t xml:space="preserve">Indica gustos </w:t>
            </w:r>
            <w:proofErr w:type="spellStart"/>
            <w:proofErr w:type="gramStart"/>
            <w:r w:rsidRPr="00AD4F24">
              <w:rPr>
                <w:lang w:val="es-ES"/>
              </w:rPr>
              <w:t>musicais</w:t>
            </w:r>
            <w:proofErr w:type="spellEnd"/>
            <w:proofErr w:type="gramEnd"/>
            <w:r w:rsidRPr="00AD4F24">
              <w:rPr>
                <w:lang w:val="es-ES"/>
              </w:rPr>
              <w:t xml:space="preserve"> pero con </w:t>
            </w:r>
            <w:proofErr w:type="spellStart"/>
            <w:r w:rsidRPr="00AD4F24">
              <w:rPr>
                <w:lang w:val="es-ES"/>
              </w:rPr>
              <w:t>pouca</w:t>
            </w:r>
            <w:proofErr w:type="spellEnd"/>
            <w:r w:rsidRPr="00AD4F24">
              <w:rPr>
                <w:lang w:val="es-ES"/>
              </w:rPr>
              <w:t xml:space="preserve"> explicación. </w:t>
            </w:r>
            <w:proofErr w:type="spellStart"/>
            <w:r>
              <w:t>Participa</w:t>
            </w:r>
            <w:proofErr w:type="spellEnd"/>
            <w:r>
              <w:t xml:space="preserve"> </w:t>
            </w:r>
            <w:proofErr w:type="spellStart"/>
            <w:r>
              <w:t>sen</w:t>
            </w:r>
            <w:proofErr w:type="spellEnd"/>
            <w:r>
              <w:t xml:space="preserve"> </w:t>
            </w:r>
            <w:proofErr w:type="spellStart"/>
            <w:r>
              <w:t>moito</w:t>
            </w:r>
            <w:proofErr w:type="spellEnd"/>
            <w:r>
              <w:t xml:space="preserve"> </w:t>
            </w:r>
            <w:proofErr w:type="spellStart"/>
            <w:r>
              <w:t>entusiasmo</w:t>
            </w:r>
            <w:proofErr w:type="spellEnd"/>
            <w:r>
              <w:t>.</w:t>
            </w:r>
          </w:p>
        </w:tc>
        <w:tc>
          <w:tcPr>
            <w:tcW w:w="1728" w:type="dxa"/>
          </w:tcPr>
          <w:p w14:paraId="1E0E6421" w14:textId="77777777" w:rsidR="00876F18" w:rsidRPr="00AD4F24" w:rsidRDefault="00000000">
            <w:pPr>
              <w:rPr>
                <w:lang w:val="es-ES"/>
              </w:rPr>
            </w:pPr>
            <w:proofErr w:type="spellStart"/>
            <w:r w:rsidRPr="00AD4F24">
              <w:rPr>
                <w:lang w:val="es-ES"/>
              </w:rPr>
              <w:t>Só</w:t>
            </w:r>
            <w:proofErr w:type="spellEnd"/>
            <w:r w:rsidRPr="00AD4F24">
              <w:rPr>
                <w:lang w:val="es-ES"/>
              </w:rPr>
              <w:t xml:space="preserve"> responde cando se </w:t>
            </w:r>
            <w:proofErr w:type="spellStart"/>
            <w:r w:rsidRPr="00AD4F24">
              <w:rPr>
                <w:lang w:val="es-ES"/>
              </w:rPr>
              <w:t>lle</w:t>
            </w:r>
            <w:proofErr w:type="spellEnd"/>
            <w:r w:rsidRPr="00AD4F24">
              <w:rPr>
                <w:lang w:val="es-ES"/>
              </w:rPr>
              <w:t xml:space="preserve"> pregunta directamente. Ten </w:t>
            </w:r>
            <w:proofErr w:type="spellStart"/>
            <w:r w:rsidRPr="00AD4F24">
              <w:rPr>
                <w:lang w:val="es-ES"/>
              </w:rPr>
              <w:t>pouca</w:t>
            </w:r>
            <w:proofErr w:type="spellEnd"/>
            <w:r w:rsidRPr="00AD4F24">
              <w:rPr>
                <w:lang w:val="es-ES"/>
              </w:rPr>
              <w:t xml:space="preserve"> implicación </w:t>
            </w:r>
            <w:proofErr w:type="spellStart"/>
            <w:r w:rsidRPr="00AD4F24">
              <w:rPr>
                <w:lang w:val="es-ES"/>
              </w:rPr>
              <w:t>nas</w:t>
            </w:r>
            <w:proofErr w:type="spellEnd"/>
            <w:r w:rsidRPr="00AD4F24">
              <w:rPr>
                <w:lang w:val="es-ES"/>
              </w:rPr>
              <w:t xml:space="preserve"> actividades </w:t>
            </w:r>
            <w:proofErr w:type="spellStart"/>
            <w:r w:rsidRPr="00AD4F24">
              <w:rPr>
                <w:lang w:val="es-ES"/>
              </w:rPr>
              <w:t>musicais</w:t>
            </w:r>
            <w:proofErr w:type="spellEnd"/>
            <w:r w:rsidRPr="00AD4F24">
              <w:rPr>
                <w:lang w:val="es-ES"/>
              </w:rPr>
              <w:t>.</w:t>
            </w:r>
          </w:p>
        </w:tc>
        <w:tc>
          <w:tcPr>
            <w:tcW w:w="1728" w:type="dxa"/>
          </w:tcPr>
          <w:p w14:paraId="29240F1F" w14:textId="77777777" w:rsidR="00876F18" w:rsidRPr="00AD4F24" w:rsidRDefault="00000000">
            <w:pPr>
              <w:rPr>
                <w:lang w:val="es-ES"/>
              </w:rPr>
            </w:pPr>
            <w:r w:rsidRPr="00AD4F24">
              <w:rPr>
                <w:lang w:val="es-ES"/>
              </w:rPr>
              <w:t xml:space="preserve">Non </w:t>
            </w:r>
            <w:proofErr w:type="spellStart"/>
            <w:r w:rsidRPr="00AD4F24">
              <w:rPr>
                <w:lang w:val="es-ES"/>
              </w:rPr>
              <w:t>manifesta</w:t>
            </w:r>
            <w:proofErr w:type="spellEnd"/>
            <w:r w:rsidRPr="00AD4F24">
              <w:rPr>
                <w:lang w:val="es-ES"/>
              </w:rPr>
              <w:t xml:space="preserve"> ningún tipo de preferencia musical, </w:t>
            </w:r>
            <w:proofErr w:type="spellStart"/>
            <w:r w:rsidRPr="00AD4F24">
              <w:rPr>
                <w:lang w:val="es-ES"/>
              </w:rPr>
              <w:t>mostra</w:t>
            </w:r>
            <w:proofErr w:type="spellEnd"/>
            <w:r w:rsidRPr="00AD4F24">
              <w:rPr>
                <w:lang w:val="es-ES"/>
              </w:rPr>
              <w:t xml:space="preserve"> desinterese </w:t>
            </w:r>
            <w:proofErr w:type="spellStart"/>
            <w:r w:rsidRPr="00AD4F24">
              <w:rPr>
                <w:lang w:val="es-ES"/>
              </w:rPr>
              <w:t>ou</w:t>
            </w:r>
            <w:proofErr w:type="spellEnd"/>
            <w:r w:rsidRPr="00AD4F24">
              <w:rPr>
                <w:lang w:val="es-ES"/>
              </w:rPr>
              <w:t xml:space="preserve"> </w:t>
            </w:r>
            <w:proofErr w:type="spellStart"/>
            <w:r w:rsidRPr="00AD4F24">
              <w:rPr>
                <w:lang w:val="es-ES"/>
              </w:rPr>
              <w:t>rexeitamento</w:t>
            </w:r>
            <w:proofErr w:type="spellEnd"/>
            <w:r w:rsidRPr="00AD4F24">
              <w:rPr>
                <w:lang w:val="es-ES"/>
              </w:rPr>
              <w:t xml:space="preserve"> cara </w:t>
            </w:r>
            <w:proofErr w:type="spellStart"/>
            <w:r w:rsidRPr="00AD4F24">
              <w:rPr>
                <w:lang w:val="es-ES"/>
              </w:rPr>
              <w:t>á</w:t>
            </w:r>
            <w:proofErr w:type="spellEnd"/>
            <w:r w:rsidRPr="00AD4F24">
              <w:rPr>
                <w:lang w:val="es-ES"/>
              </w:rPr>
              <w:t xml:space="preserve"> música.</w:t>
            </w:r>
          </w:p>
        </w:tc>
      </w:tr>
      <w:tr w:rsidR="00AD4F24" w14:paraId="5B1193F1" w14:textId="77777777" w:rsidTr="00AD4F24">
        <w:trPr>
          <w:trHeight w:val="3408"/>
        </w:trPr>
        <w:tc>
          <w:tcPr>
            <w:tcW w:w="1728" w:type="dxa"/>
          </w:tcPr>
          <w:p w14:paraId="2286D0B6" w14:textId="77777777" w:rsidR="00AD4F24" w:rsidRDefault="00AD4F24">
            <w:r>
              <w:t xml:space="preserve">📝 </w:t>
            </w:r>
            <w:proofErr w:type="spellStart"/>
            <w:r>
              <w:t>Diario</w:t>
            </w:r>
            <w:proofErr w:type="spellEnd"/>
            <w:r>
              <w:t xml:space="preserve"> </w:t>
            </w:r>
            <w:proofErr w:type="spellStart"/>
            <w:r>
              <w:t>anecdótico</w:t>
            </w:r>
            <w:proofErr w:type="spellEnd"/>
            <w:r>
              <w:t>:</w:t>
            </w:r>
          </w:p>
        </w:tc>
        <w:tc>
          <w:tcPr>
            <w:tcW w:w="6924" w:type="dxa"/>
            <w:gridSpan w:val="4"/>
          </w:tcPr>
          <w:p w14:paraId="4C470181" w14:textId="77777777" w:rsidR="00AD4F24" w:rsidRDefault="00AD4F24"/>
        </w:tc>
      </w:tr>
    </w:tbl>
    <w:p w14:paraId="4C657BD6" w14:textId="77777777" w:rsidR="00876F18" w:rsidRPr="00AD4F24" w:rsidRDefault="00000000">
      <w:pPr>
        <w:rPr>
          <w:b/>
          <w:bCs/>
        </w:rPr>
      </w:pPr>
      <w:r>
        <w:lastRenderedPageBreak/>
        <w:br/>
      </w:r>
      <w:proofErr w:type="spellStart"/>
      <w:r w:rsidRPr="00AD4F24">
        <w:rPr>
          <w:b/>
          <w:bCs/>
        </w:rPr>
        <w:t>Instrucións</w:t>
      </w:r>
      <w:proofErr w:type="spellEnd"/>
      <w:r w:rsidRPr="00AD4F24">
        <w:rPr>
          <w:b/>
          <w:bCs/>
        </w:rPr>
        <w:t xml:space="preserve"> de </w:t>
      </w:r>
      <w:proofErr w:type="spellStart"/>
      <w:r w:rsidRPr="00AD4F24">
        <w:rPr>
          <w:b/>
          <w:bCs/>
        </w:rPr>
        <w:t>uso</w:t>
      </w:r>
      <w:proofErr w:type="spellEnd"/>
      <w:r w:rsidRPr="00AD4F24">
        <w:rPr>
          <w:b/>
          <w:bCs/>
        </w:rPr>
        <w:t>:</w:t>
      </w:r>
    </w:p>
    <w:p w14:paraId="52D00C6B" w14:textId="6F62D080" w:rsidR="00876F18" w:rsidRPr="00AD4F24" w:rsidRDefault="00000000">
      <w:pPr>
        <w:rPr>
          <w:lang w:val="es-ES"/>
        </w:rPr>
      </w:pPr>
      <w:r w:rsidRPr="00AD4F24">
        <w:rPr>
          <w:lang w:val="es-ES"/>
        </w:rPr>
        <w:t xml:space="preserve">- Utilizar esta rúbrica </w:t>
      </w:r>
      <w:proofErr w:type="spellStart"/>
      <w:r w:rsidRPr="00AD4F24">
        <w:rPr>
          <w:lang w:val="es-ES"/>
        </w:rPr>
        <w:t>ao</w:t>
      </w:r>
      <w:proofErr w:type="spellEnd"/>
      <w:r w:rsidRPr="00AD4F24">
        <w:rPr>
          <w:lang w:val="es-ES"/>
        </w:rPr>
        <w:t xml:space="preserve"> longo de todo o </w:t>
      </w:r>
      <w:proofErr w:type="spellStart"/>
      <w:r w:rsidRPr="00AD4F24">
        <w:rPr>
          <w:lang w:val="es-ES"/>
        </w:rPr>
        <w:t>proxecto</w:t>
      </w:r>
      <w:proofErr w:type="spellEnd"/>
      <w:r w:rsidRPr="00AD4F24">
        <w:rPr>
          <w:lang w:val="es-ES"/>
        </w:rPr>
        <w:t xml:space="preserve"> educativo, anotando </w:t>
      </w:r>
      <w:proofErr w:type="spellStart"/>
      <w:r w:rsidRPr="00AD4F24">
        <w:rPr>
          <w:lang w:val="es-ES"/>
        </w:rPr>
        <w:t>observacións</w:t>
      </w:r>
      <w:proofErr w:type="spellEnd"/>
      <w:r w:rsidRPr="00AD4F24">
        <w:rPr>
          <w:lang w:val="es-ES"/>
        </w:rPr>
        <w:t xml:space="preserve"> relevantes nos </w:t>
      </w:r>
      <w:proofErr w:type="spellStart"/>
      <w:r w:rsidRPr="00AD4F24">
        <w:rPr>
          <w:lang w:val="es-ES"/>
        </w:rPr>
        <w:t>espazos</w:t>
      </w:r>
      <w:proofErr w:type="spellEnd"/>
      <w:r w:rsidRPr="00AD4F24">
        <w:rPr>
          <w:lang w:val="es-ES"/>
        </w:rPr>
        <w:t xml:space="preserve"> de "Diario anecdótico".</w:t>
      </w:r>
    </w:p>
    <w:p w14:paraId="12795365" w14:textId="29B09936" w:rsidR="00876F18" w:rsidRPr="00AD4F24" w:rsidRDefault="00000000">
      <w:pPr>
        <w:rPr>
          <w:lang w:val="es-ES"/>
        </w:rPr>
      </w:pPr>
      <w:r w:rsidRPr="00AD4F24">
        <w:rPr>
          <w:lang w:val="es-ES"/>
        </w:rPr>
        <w:t xml:space="preserve">- Referenciar esta rúbrica </w:t>
      </w:r>
      <w:proofErr w:type="spellStart"/>
      <w:r w:rsidRPr="00AD4F24">
        <w:rPr>
          <w:lang w:val="es-ES"/>
        </w:rPr>
        <w:t>na</w:t>
      </w:r>
      <w:proofErr w:type="spellEnd"/>
      <w:r w:rsidR="00AD4F24">
        <w:rPr>
          <w:lang w:val="es-ES"/>
        </w:rPr>
        <w:t xml:space="preserve"> RÚBRICA DE AVALIACIÓN FINAL</w:t>
      </w:r>
      <w:r w:rsidRPr="00AD4F24">
        <w:rPr>
          <w:lang w:val="es-ES"/>
        </w:rPr>
        <w:t xml:space="preserve"> do alumnado para CA6.3 (apartado 1</w:t>
      </w:r>
      <w:r>
        <w:t>️</w:t>
      </w:r>
      <w:r w:rsidRPr="00AD4F24">
        <w:rPr>
          <w:lang w:val="es-ES"/>
        </w:rPr>
        <w:t>⃣), CA6.4 (apartado 2</w:t>
      </w:r>
      <w:r>
        <w:t>️</w:t>
      </w:r>
      <w:r w:rsidRPr="00AD4F24">
        <w:rPr>
          <w:lang w:val="es-ES"/>
        </w:rPr>
        <w:t>⃣) e CA6.5 (apartado 3</w:t>
      </w:r>
      <w:r>
        <w:t>️</w:t>
      </w:r>
      <w:r w:rsidRPr="00AD4F24">
        <w:rPr>
          <w:lang w:val="es-ES"/>
        </w:rPr>
        <w:t>⃣).</w:t>
      </w:r>
      <w:r w:rsidRPr="00AD4F24">
        <w:rPr>
          <w:lang w:val="es-ES"/>
        </w:rPr>
        <w:br/>
      </w:r>
    </w:p>
    <w:p w14:paraId="5380FA18" w14:textId="77777777" w:rsidR="00876F18" w:rsidRDefault="00000000">
      <w:r>
        <w:t xml:space="preserve">**Observacións </w:t>
      </w:r>
      <w:proofErr w:type="gramStart"/>
      <w:r>
        <w:t>xerais:*</w:t>
      </w:r>
      <w:proofErr w:type="gramEnd"/>
      <w:r>
        <w:t>*</w:t>
      </w:r>
    </w:p>
    <w:p w14:paraId="16075199" w14:textId="76194C11" w:rsidR="00876F18" w:rsidRDefault="00000000">
      <w:r>
        <w:t>__________________________________________________________________________________________</w:t>
      </w:r>
      <w:r w:rsidR="00AD4F24">
        <w:t>____________</w:t>
      </w:r>
    </w:p>
    <w:p w14:paraId="31D21D1F" w14:textId="7D5064F4" w:rsidR="00876F18" w:rsidRDefault="00000000">
      <w:r>
        <w:t>__________________________________________________________________________________________</w:t>
      </w:r>
      <w:r w:rsidR="00AD4F24">
        <w:t>____________</w:t>
      </w:r>
    </w:p>
    <w:p w14:paraId="64B3ED20" w14:textId="64982C86" w:rsidR="00876F18" w:rsidRDefault="00000000">
      <w:r>
        <w:t>__________________________________________________________________________________________</w:t>
      </w:r>
      <w:r w:rsidR="00AD4F24">
        <w:t>____________</w:t>
      </w:r>
    </w:p>
    <w:p w14:paraId="67504E68" w14:textId="77777777" w:rsidR="00AD4F24" w:rsidRDefault="00AD4F24" w:rsidP="00AD4F24">
      <w:r>
        <w:t>______________________________________________________________________________________________________</w:t>
      </w:r>
    </w:p>
    <w:p w14:paraId="0EDCCD6B" w14:textId="77777777" w:rsidR="00AD4F24" w:rsidRDefault="00AD4F24" w:rsidP="00AD4F24">
      <w:r>
        <w:t>______________________________________________________________________________________________________</w:t>
      </w:r>
    </w:p>
    <w:p w14:paraId="47C128FC" w14:textId="77777777" w:rsidR="00AD4F24" w:rsidRDefault="00AD4F24" w:rsidP="00AD4F24">
      <w:r>
        <w:t>______________________________________________________________________________________________________</w:t>
      </w:r>
    </w:p>
    <w:p w14:paraId="584E1E57" w14:textId="77777777" w:rsidR="00AD4F24" w:rsidRDefault="00AD4F24" w:rsidP="00AD4F24">
      <w:r>
        <w:t>______________________________________________________________________________________________________</w:t>
      </w:r>
    </w:p>
    <w:p w14:paraId="47EEE4CB" w14:textId="77777777" w:rsidR="00AD4F24" w:rsidRDefault="00AD4F24" w:rsidP="00AD4F24">
      <w:r>
        <w:t>______________________________________________________________________________________________________</w:t>
      </w:r>
    </w:p>
    <w:p w14:paraId="32CC1CE2" w14:textId="77777777" w:rsidR="00AD4F24" w:rsidRDefault="00AD4F24" w:rsidP="00AD4F24">
      <w:r>
        <w:t>______________________________________________________________________________________________________</w:t>
      </w:r>
    </w:p>
    <w:p w14:paraId="5B7CDB79" w14:textId="77777777" w:rsidR="00AD4F24" w:rsidRDefault="00AD4F24" w:rsidP="00AD4F24">
      <w:r>
        <w:t>______________________________________________________________________________________________________</w:t>
      </w:r>
    </w:p>
    <w:p w14:paraId="5FFC94D6" w14:textId="77777777" w:rsidR="00AD4F24" w:rsidRDefault="00AD4F24" w:rsidP="00AD4F24">
      <w:r>
        <w:t>______________________________________________________________________________________________________</w:t>
      </w:r>
    </w:p>
    <w:p w14:paraId="77E6B473" w14:textId="77777777" w:rsidR="00AD4F24" w:rsidRDefault="00AD4F24" w:rsidP="00AD4F24">
      <w:r>
        <w:t>______________________________________________________________________________________________________</w:t>
      </w:r>
    </w:p>
    <w:p w14:paraId="68A59064" w14:textId="77777777" w:rsidR="00AD4F24" w:rsidRDefault="00AD4F24" w:rsidP="00AD4F24">
      <w:r>
        <w:t>______________________________________________________________________________________________________</w:t>
      </w:r>
    </w:p>
    <w:p w14:paraId="32A14CD5" w14:textId="77777777" w:rsidR="00AD4F24" w:rsidRDefault="00AD4F24" w:rsidP="00AD4F24">
      <w:r>
        <w:t>______________________________________________________________________________________________________</w:t>
      </w:r>
    </w:p>
    <w:p w14:paraId="710D4E8F" w14:textId="77777777" w:rsidR="00AD4F24" w:rsidRDefault="00AD4F24" w:rsidP="00AD4F24">
      <w:r>
        <w:t>______________________________________________________________________________________________________</w:t>
      </w:r>
    </w:p>
    <w:p w14:paraId="268BB338" w14:textId="77777777" w:rsidR="00AD4F24" w:rsidRDefault="00AD4F24" w:rsidP="00AD4F24">
      <w:r>
        <w:t>______________________________________________________________________________________________________</w:t>
      </w:r>
    </w:p>
    <w:p w14:paraId="58673B24" w14:textId="77777777" w:rsidR="00AD4F24" w:rsidRDefault="00AD4F24" w:rsidP="00AD4F24">
      <w:r>
        <w:t>______________________________________________________________________________________________________</w:t>
      </w:r>
    </w:p>
    <w:p w14:paraId="0B54BF14" w14:textId="77777777" w:rsidR="00AD4F24" w:rsidRDefault="00AD4F24" w:rsidP="00AD4F24">
      <w:r>
        <w:t>______________________________________________________________________________________________________</w:t>
      </w:r>
    </w:p>
    <w:p w14:paraId="7502B138" w14:textId="77777777" w:rsidR="00AD4F24" w:rsidRDefault="00AD4F24"/>
    <w:sectPr w:rsidR="00AD4F2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69410458">
    <w:abstractNumId w:val="8"/>
  </w:num>
  <w:num w:numId="2" w16cid:durableId="2115009190">
    <w:abstractNumId w:val="6"/>
  </w:num>
  <w:num w:numId="3" w16cid:durableId="39594357">
    <w:abstractNumId w:val="5"/>
  </w:num>
  <w:num w:numId="4" w16cid:durableId="1819690094">
    <w:abstractNumId w:val="4"/>
  </w:num>
  <w:num w:numId="5" w16cid:durableId="1785224173">
    <w:abstractNumId w:val="7"/>
  </w:num>
  <w:num w:numId="6" w16cid:durableId="440027556">
    <w:abstractNumId w:val="3"/>
  </w:num>
  <w:num w:numId="7" w16cid:durableId="150485279">
    <w:abstractNumId w:val="2"/>
  </w:num>
  <w:num w:numId="8" w16cid:durableId="635064022">
    <w:abstractNumId w:val="1"/>
  </w:num>
  <w:num w:numId="9" w16cid:durableId="1220751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24167"/>
    <w:rsid w:val="00876F18"/>
    <w:rsid w:val="00AA1D8D"/>
    <w:rsid w:val="00AD4F24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22EB1D"/>
  <w14:defaultImageDpi w14:val="300"/>
  <w15:docId w15:val="{233A4CC3-2B3C-4643-8A27-89F30B99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Noé Rañón</cp:lastModifiedBy>
  <cp:revision>2</cp:revision>
  <dcterms:created xsi:type="dcterms:W3CDTF">2025-03-10T12:24:00Z</dcterms:created>
  <dcterms:modified xsi:type="dcterms:W3CDTF">2025-03-10T12:24:00Z</dcterms:modified>
  <cp:category/>
</cp:coreProperties>
</file>